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全科234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泰州-J2-309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泰州-J2-309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泰州-J2-309  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丘云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泰州-J2-309  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泰州-J2-309  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泰州-J2-309  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牛笛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